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2096161" name="cae087b0-2752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155968" name="cae087b0-2752-11f1-ae98-47d360b0b01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8823938" name="d04a0730-2752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089359" name="d04a0730-2752-11f1-ae98-47d360b0b01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5334243" name="cfd18cc0-275b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0062671" name="cfd18cc0-275b-11f1-ae98-47d360b0b01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2283705" name="d4249330-275b-11f1-ae98-47d360b0b0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3698147" name="d4249330-275b-11f1-ae98-47d360b0b01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Städeliwies 18/ 18A, 9422 Thal</w:t>
          </w:r>
        </w:p>
        <w:p>
          <w:pPr>
            <w:spacing w:before="0" w:after="0"/>
          </w:pPr>
          <w:r>
            <w:t>788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